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AE586C">
        <w:t>2</w:t>
      </w:r>
      <w:r>
        <w:t xml:space="preserve">– </w:t>
      </w:r>
      <w:r w:rsidR="00583EA0">
        <w:t>Modelformulier referentie</w:t>
      </w:r>
      <w:r w:rsidR="00297FBE">
        <w:t>projecten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D756DF" w:rsidP="00D756DF">
            <w:r>
              <w:t>Ge</w:t>
            </w:r>
            <w:r w:rsidRPr="00D756DF">
              <w:t>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t>Kerncompetentie A</w:t>
            </w:r>
          </w:p>
          <w:p w:rsidR="00ED514A" w:rsidRDefault="00ED514A" w:rsidP="00ED514A">
            <w:r>
              <w:sym w:font="Wingdings" w:char="F06F"/>
            </w:r>
            <w:r>
              <w:t xml:space="preserve">  </w:t>
            </w:r>
            <w:r>
              <w:t>Ervaringsaspect 1</w:t>
            </w:r>
          </w:p>
          <w:p w:rsidR="00ED514A" w:rsidRDefault="00ED514A" w:rsidP="00ED514A">
            <w:r>
              <w:sym w:font="Wingdings" w:char="F06F"/>
            </w:r>
            <w:r>
              <w:t xml:space="preserve">  Ervaringsaspect </w:t>
            </w:r>
            <w:r>
              <w:t>2</w:t>
            </w:r>
          </w:p>
          <w:p w:rsidR="00ED514A" w:rsidRDefault="00ED514A" w:rsidP="00ED514A">
            <w:r>
              <w:sym w:font="Wingdings" w:char="F06F"/>
            </w:r>
            <w:r>
              <w:t xml:space="preserve">  Ervaringsaspect </w:t>
            </w:r>
            <w:r>
              <w:t>3</w:t>
            </w:r>
          </w:p>
          <w:p w:rsidR="00ED514A" w:rsidRDefault="00ED514A">
            <w:r>
              <w:sym w:font="Wingdings" w:char="F06F"/>
            </w:r>
            <w:r>
              <w:t xml:space="preserve">  Ervaringsaspect </w:t>
            </w:r>
            <w:r>
              <w:t>4</w:t>
            </w:r>
          </w:p>
          <w:p w:rsidR="00ED514A" w:rsidRDefault="00ED514A"/>
          <w:p w:rsidR="00583EA0" w:rsidRDefault="00583EA0">
            <w:r>
              <w:t xml:space="preserve">Kerncompetentie </w:t>
            </w:r>
            <w:r w:rsidR="002D16BD">
              <w:t>B</w:t>
            </w:r>
          </w:p>
          <w:p w:rsidR="00ED514A" w:rsidRDefault="00ED514A" w:rsidP="00ED514A">
            <w:r>
              <w:sym w:font="Wingdings" w:char="F06F"/>
            </w:r>
            <w:r>
              <w:t xml:space="preserve">  Ervaringsaspect 1</w:t>
            </w:r>
          </w:p>
          <w:p w:rsidR="00ED514A" w:rsidRDefault="00ED514A" w:rsidP="00ED514A">
            <w:r>
              <w:sym w:font="Wingdings" w:char="F06F"/>
            </w:r>
            <w:r>
              <w:t xml:space="preserve">  Ervaringsaspect </w:t>
            </w:r>
            <w:r>
              <w:t>2</w:t>
            </w:r>
          </w:p>
          <w:p w:rsidR="00AE586C" w:rsidRDefault="00AE586C"/>
          <w:p w:rsidR="00040129" w:rsidRDefault="00040129">
            <w:r>
              <w:t>Selectiecriterium</w:t>
            </w:r>
          </w:p>
          <w:p w:rsidR="00AE586C" w:rsidRDefault="00AE586C" w:rsidP="00AE586C">
            <w:r>
              <w:sym w:font="Wingdings" w:char="F06F"/>
            </w:r>
            <w:r>
              <w:t xml:space="preserve">  Selectiecriterium 1</w:t>
            </w:r>
          </w:p>
          <w:p w:rsidR="00AE586C" w:rsidRDefault="00AE586C">
            <w:r>
              <w:sym w:font="Wingdings" w:char="F06F"/>
            </w:r>
            <w:r>
              <w:t xml:space="preserve">  Selectiecriterium 2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E-mail adres</w:t>
            </w:r>
            <w:proofErr w:type="gramEnd"/>
            <w:r>
              <w:rPr>
                <w:highlight w:val="lightGray"/>
              </w:rPr>
              <w:t>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Nadere </w:t>
            </w:r>
            <w:proofErr w:type="gramStart"/>
            <w:r>
              <w:t>informatie referentieproject</w:t>
            </w:r>
            <w:proofErr w:type="gramEnd"/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297FBE">
            <w:r>
              <w:t>Locatie van het referentie</w:t>
            </w:r>
            <w:r w:rsidR="00297FBE">
              <w:t>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Locatiegegevens </w:t>
            </w:r>
          </w:p>
          <w:p w:rsidR="002D16BD" w:rsidRDefault="002D16BD">
            <w:pPr>
              <w:rPr>
                <w:highlight w:val="lightGray"/>
              </w:rPr>
            </w:pPr>
            <w:r>
              <w:rPr>
                <w:highlight w:val="lightGray"/>
              </w:rPr>
              <w:t>&lt;</w:t>
            </w:r>
            <w:proofErr w:type="gramStart"/>
            <w:r>
              <w:rPr>
                <w:highlight w:val="lightGray"/>
              </w:rPr>
              <w:t>eventueel</w:t>
            </w:r>
            <w:proofErr w:type="gramEnd"/>
            <w:r>
              <w:rPr>
                <w:highlight w:val="lightGray"/>
              </w:rPr>
              <w:t xml:space="preserve"> toevoegen </w:t>
            </w:r>
            <w:proofErr w:type="spellStart"/>
            <w:r>
              <w:rPr>
                <w:highlight w:val="lightGray"/>
              </w:rPr>
              <w:t>omgevingsadressendichtheid</w:t>
            </w:r>
            <w:proofErr w:type="spellEnd"/>
            <w:r>
              <w:rPr>
                <w:highlight w:val="lightGray"/>
              </w:rPr>
              <w:t xml:space="preserve"> conform CBS Statline&gt;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incl.  </w:t>
            </w:r>
            <w:proofErr w:type="gramStart"/>
            <w:r>
              <w:rPr>
                <w:highlight w:val="lightGray"/>
              </w:rPr>
              <w:t>meer</w:t>
            </w:r>
            <w:proofErr w:type="gramEnd"/>
            <w:r>
              <w:rPr>
                <w:highlight w:val="lightGray"/>
              </w:rPr>
              <w:t>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040129" w:rsidRPr="00040129" w:rsidRDefault="00583EA0" w:rsidP="00040129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Omschrijving van de werkzaamheden &lt;aangevuld met </w:t>
            </w:r>
            <w:r w:rsidR="002D16BD">
              <w:rPr>
                <w:highlight w:val="lightGray"/>
              </w:rPr>
              <w:t>separaat bijgevoegde bewijsmiddelen</w:t>
            </w:r>
            <w:r>
              <w:rPr>
                <w:highlight w:val="lightGray"/>
              </w:rPr>
              <w:t>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  <w:tr w:rsidR="002D16BD" w:rsidTr="002D16BD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6BD" w:rsidRDefault="002D16BD" w:rsidP="00323359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6BD" w:rsidRDefault="002D16BD" w:rsidP="00323359">
            <w:r>
              <w:t>Motivering en onderbouwing dat voldaan wordt aan de betreffende kerncompetentie</w:t>
            </w:r>
            <w:r w:rsidR="00040129">
              <w:t>/ervaringsaspect</w:t>
            </w:r>
          </w:p>
          <w:p w:rsidR="002D16BD" w:rsidRDefault="002D16BD" w:rsidP="00323359">
            <w:r>
              <w:t>(</w:t>
            </w:r>
            <w:proofErr w:type="gramStart"/>
            <w:r>
              <w:t>in</w:t>
            </w:r>
            <w:proofErr w:type="gramEnd"/>
            <w:r>
              <w:t xml:space="preserve"> geval van referentieopdracht t.b.v. selectiecriterium dit veld niet invullen, separate toelichting toevoegen conform vereisten </w:t>
            </w:r>
            <w:r w:rsidR="00040129">
              <w:t>S</w:t>
            </w:r>
            <w:r>
              <w:t>electieleidraad)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D16BD" w:rsidRDefault="002D16BD" w:rsidP="00323359">
            <w:pPr>
              <w:rPr>
                <w:highlight w:val="lightGray"/>
              </w:rPr>
            </w:pPr>
            <w:r>
              <w:rPr>
                <w:highlight w:val="lightGray"/>
              </w:rPr>
              <w:t>Motivering en onderbouwing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E462402"/>
    <w:multiLevelType w:val="hybridMultilevel"/>
    <w:tmpl w:val="D47A0A04"/>
    <w:lvl w:ilvl="0" w:tplc="6E4E0B9C">
      <w:start w:val="12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40129"/>
    <w:rsid w:val="000B46D8"/>
    <w:rsid w:val="00177A29"/>
    <w:rsid w:val="00297FBE"/>
    <w:rsid w:val="002B5524"/>
    <w:rsid w:val="002D16BD"/>
    <w:rsid w:val="003B3222"/>
    <w:rsid w:val="00424DED"/>
    <w:rsid w:val="00482A4F"/>
    <w:rsid w:val="00497444"/>
    <w:rsid w:val="00527398"/>
    <w:rsid w:val="00583EA0"/>
    <w:rsid w:val="00632123"/>
    <w:rsid w:val="00724E00"/>
    <w:rsid w:val="00753142"/>
    <w:rsid w:val="008104C5"/>
    <w:rsid w:val="008402D9"/>
    <w:rsid w:val="009175F9"/>
    <w:rsid w:val="009761CF"/>
    <w:rsid w:val="009B0D92"/>
    <w:rsid w:val="00A03098"/>
    <w:rsid w:val="00A3732E"/>
    <w:rsid w:val="00A41D0C"/>
    <w:rsid w:val="00A53085"/>
    <w:rsid w:val="00AE586C"/>
    <w:rsid w:val="00BD0C39"/>
    <w:rsid w:val="00C00152"/>
    <w:rsid w:val="00D756DF"/>
    <w:rsid w:val="00EB1492"/>
    <w:rsid w:val="00ED514A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55C69"/>
  <w15:docId w15:val="{E491E0E4-6A3A-1D44-817C-3DE894D7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AE586C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AE586C"/>
    <w:rPr>
      <w:rFonts w:ascii="Times New Roman" w:eastAsia="Calibri" w:hAnsi="Times New Roman"/>
      <w:sz w:val="18"/>
      <w:szCs w:val="18"/>
      <w:lang w:eastAsia="en-US"/>
    </w:rPr>
  </w:style>
  <w:style w:type="paragraph" w:styleId="Lijstalinea">
    <w:name w:val="List Paragraph"/>
    <w:basedOn w:val="Standaard"/>
    <w:uiPriority w:val="34"/>
    <w:rsid w:val="00040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Lennard Zuijderwijk</cp:lastModifiedBy>
  <cp:revision>6</cp:revision>
  <dcterms:created xsi:type="dcterms:W3CDTF">2019-12-12T06:39:00Z</dcterms:created>
  <dcterms:modified xsi:type="dcterms:W3CDTF">2020-06-15T14:12:00Z</dcterms:modified>
</cp:coreProperties>
</file>